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13052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 </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7444153)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пгт. Джалиль,</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2025</w:t>
      </w:r>
      <w:bookmarkEnd w:id="4"/>
    </w:p>
    <w:p>
      <w:pPr>
        <w:spacing w:before="0" w:after="0"/>
        <w:ind w:left="120"/>
        <w:jc w:val="left"/>
      </w:pPr>
    </w:p>
    <w:bookmarkStart w:name="block-58130527" w:id="5"/>
    <w:p>
      <w:pPr>
        <w:sectPr>
          <w:pgSz w:w="11906" w:h="16383" w:orient="portrait"/>
        </w:sectPr>
      </w:pPr>
    </w:p>
    <w:bookmarkEnd w:id="5"/>
    <w:bookmarkEnd w:id="0"/>
    <w:bookmarkStart w:name="block-58130528"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w:t>
      </w:r>
      <w:bookmarkStart w:name="ab8aaf79-a9ef-490a-a0b2-70ac1b5c97af" w:id="7"/>
      <w:r>
        <w:rPr>
          <w:rFonts w:ascii="Times New Roman" w:hAnsi="Times New Roman"/>
          <w:b w:val="false"/>
          <w:i w:val="false"/>
          <w:color w:val="000000"/>
          <w:sz w:val="28"/>
        </w:rPr>
        <w:t>132 часа</w:t>
      </w:r>
      <w:bookmarkEnd w:id="7"/>
      <w:r>
        <w:rPr>
          <w:rFonts w:ascii="Times New Roman" w:hAnsi="Times New Roman"/>
          <w:b w:val="false"/>
          <w:i w:val="false"/>
          <w:color w:val="000000"/>
          <w:sz w:val="28"/>
        </w:rPr>
        <w:t xml:space="preserve"> (из них </w:t>
      </w:r>
      <w:bookmarkStart w:name="8184041c-500f-4898-8c17-3f7c192d7a9a" w:id="8"/>
      <w:r>
        <w:rPr>
          <w:rFonts w:ascii="Times New Roman" w:hAnsi="Times New Roman"/>
          <w:b w:val="false"/>
          <w:i w:val="false"/>
          <w:color w:val="000000"/>
          <w:sz w:val="28"/>
        </w:rPr>
        <w:t>не менее 80 часов</w:t>
      </w:r>
      <w:bookmarkEnd w:id="8"/>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58130528" w:id="9"/>
    <w:p>
      <w:pPr>
        <w:sectPr>
          <w:pgSz w:w="11906" w:h="16383" w:orient="portrait"/>
        </w:sectPr>
      </w:pPr>
    </w:p>
    <w:bookmarkEnd w:id="9"/>
    <w:bookmarkEnd w:id="6"/>
    <w:bookmarkStart w:name="block-58130526" w:id="10"/>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1"/>
      <w:hyperlink w:anchor="_ftn1">
        <w:r>
          <w:rPr>
            <w:rFonts w:ascii="Times New Roman" w:hAnsi="Times New Roman"/>
            <w:b/>
            <w:i w:val="false"/>
            <w:color w:val="0000ff"/>
            <w:sz w:val="24"/>
            <w:u w:val="single"/>
          </w:rPr>
          <w:t>#_ftn1</w:t>
        </w:r>
      </w:hyperlink>
      <w:bookmarkEnd w:id="11"/>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3"/>
      <w:r>
        <w:rPr>
          <w:rFonts w:ascii="Times New Roman" w:hAnsi="Times New Roman"/>
          <w:b w:val="false"/>
          <w:i w:val="false"/>
          <w:color w:val="000000"/>
          <w:sz w:val="28"/>
        </w:rPr>
        <w:t>и другие (по выбору).</w:t>
      </w:r>
      <w:bookmarkEnd w:id="13"/>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4"/>
      <w:r>
        <w:rPr>
          <w:rFonts w:ascii="Times New Roman" w:hAnsi="Times New Roman"/>
          <w:b w:val="false"/>
          <w:i w:val="false"/>
          <w:color w:val="000000"/>
          <w:sz w:val="28"/>
        </w:rPr>
        <w:t>и другие.</w:t>
      </w:r>
      <w:bookmarkEnd w:id="14"/>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5"/>
      <w:r>
        <w:rPr>
          <w:rFonts w:ascii="Times New Roman" w:hAnsi="Times New Roman"/>
          <w:b w:val="false"/>
          <w:i w:val="false"/>
          <w:color w:val="000000"/>
          <w:sz w:val="28"/>
        </w:rPr>
        <w:t>и др.</w:t>
      </w:r>
      <w:bookmarkEnd w:id="15"/>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6"/>
      <w:r>
        <w:rPr>
          <w:rFonts w:ascii="Times New Roman" w:hAnsi="Times New Roman"/>
          <w:b w:val="false"/>
          <w:i w:val="false"/>
          <w:color w:val="000000"/>
          <w:sz w:val="28"/>
        </w:rPr>
        <w:t>и другие (по выбору).</w:t>
      </w:r>
      <w:bookmarkEnd w:id="16"/>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7"/>
      <w:r>
        <w:rPr>
          <w:rFonts w:ascii="Times New Roman" w:hAnsi="Times New Roman"/>
          <w:b w:val="false"/>
          <w:i w:val="false"/>
          <w:color w:val="333333"/>
          <w:sz w:val="28"/>
        </w:rPr>
        <w:t>и другие (по выбору).</w:t>
      </w:r>
      <w:bookmarkEnd w:id="17"/>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20"/>
      <w:r>
        <w:rPr>
          <w:rFonts w:ascii="Times New Roman" w:hAnsi="Times New Roman"/>
          <w:b w:val="false"/>
          <w:i w:val="false"/>
          <w:color w:val="000000"/>
          <w:sz w:val="28"/>
        </w:rPr>
        <w:t>и другие (по выбору)</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1"/>
      <w:r>
        <w:rPr>
          <w:rFonts w:ascii="Times New Roman" w:hAnsi="Times New Roman"/>
          <w:b w:val="false"/>
          <w:i w:val="false"/>
          <w:color w:val="000000"/>
          <w:sz w:val="28"/>
        </w:rPr>
        <w:t>(1-2 произведения) и другие.</w:t>
      </w:r>
      <w:bookmarkEnd w:id="21"/>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2"/>
      <w:r>
        <w:rPr>
          <w:rFonts w:ascii="Times New Roman" w:hAnsi="Times New Roman"/>
          <w:b w:val="false"/>
          <w:i w:val="false"/>
          <w:color w:val="000000"/>
          <w:sz w:val="28"/>
        </w:rPr>
        <w:t>(по выбору, не менее пяти авторов)</w:t>
      </w:r>
      <w:bookmarkEnd w:id="22"/>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5"/>
      <w:r>
        <w:rPr>
          <w:rFonts w:ascii="Times New Roman" w:hAnsi="Times New Roman"/>
          <w:b w:val="false"/>
          <w:i w:val="false"/>
          <w:color w:val="000000"/>
          <w:sz w:val="28"/>
        </w:rPr>
        <w:t>и другие</w:t>
      </w:r>
      <w:bookmarkEnd w:id="2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6"/>
      <w:r>
        <w:rPr>
          <w:rFonts w:ascii="Times New Roman" w:hAnsi="Times New Roman"/>
          <w:b w:val="false"/>
          <w:i w:val="false"/>
          <w:color w:val="000000"/>
          <w:sz w:val="28"/>
        </w:rPr>
        <w:t>и др.</w:t>
      </w:r>
      <w:bookmarkEnd w:id="26"/>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7"/>
      <w:r>
        <w:rPr>
          <w:rFonts w:ascii="Times New Roman" w:hAnsi="Times New Roman"/>
          <w:b w:val="false"/>
          <w:i w:val="false"/>
          <w:color w:val="000000"/>
          <w:sz w:val="28"/>
        </w:rPr>
        <w:t>и другие (по выбору)</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8"/>
      <w:r>
        <w:rPr>
          <w:rFonts w:ascii="Times New Roman" w:hAnsi="Times New Roman"/>
          <w:b w:val="false"/>
          <w:i w:val="false"/>
          <w:color w:val="000000"/>
          <w:sz w:val="28"/>
        </w:rPr>
        <w:t>и другие</w:t>
      </w:r>
      <w:bookmarkEnd w:id="2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9"/>
      <w:r>
        <w:rPr>
          <w:rFonts w:ascii="Times New Roman" w:hAnsi="Times New Roman"/>
          <w:b w:val="false"/>
          <w:i w:val="false"/>
          <w:color w:val="000000"/>
          <w:sz w:val="28"/>
        </w:rPr>
        <w:t>и др.</w:t>
      </w:r>
      <w:bookmarkEnd w:id="29"/>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30"/>
      <w:r>
        <w:rPr>
          <w:rFonts w:ascii="Times New Roman" w:hAnsi="Times New Roman"/>
          <w:b w:val="false"/>
          <w:i w:val="false"/>
          <w:color w:val="000000"/>
          <w:sz w:val="28"/>
        </w:rPr>
        <w:t>и другие (по выбору)</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1"/>
      <w:r>
        <w:rPr>
          <w:rFonts w:ascii="Times New Roman" w:hAnsi="Times New Roman"/>
          <w:b w:val="false"/>
          <w:i w:val="false"/>
          <w:color w:val="000000"/>
          <w:sz w:val="28"/>
        </w:rPr>
        <w:t>(по выбору)</w:t>
      </w:r>
      <w:bookmarkEnd w:id="31"/>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2"/>
      <w:r>
        <w:rPr>
          <w:rFonts w:ascii="Times New Roman" w:hAnsi="Times New Roman"/>
          <w:b w:val="false"/>
          <w:i w:val="false"/>
          <w:color w:val="000000"/>
          <w:sz w:val="28"/>
        </w:rPr>
        <w:t>и другое (по выбору)</w:t>
      </w:r>
      <w:bookmarkEnd w:id="3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3"/>
      <w:r>
        <w:rPr>
          <w:rFonts w:ascii="Times New Roman" w:hAnsi="Times New Roman"/>
          <w:b w:val="false"/>
          <w:i w:val="false"/>
          <w:color w:val="000000"/>
          <w:sz w:val="28"/>
        </w:rPr>
        <w:t>(не менее двух произведений)</w:t>
      </w:r>
      <w:bookmarkEnd w:id="33"/>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4"/>
      <w:r>
        <w:rPr>
          <w:rFonts w:ascii="Times New Roman" w:hAnsi="Times New Roman"/>
          <w:b w:val="false"/>
          <w:i w:val="false"/>
          <w:color w:val="000000"/>
          <w:sz w:val="28"/>
        </w:rPr>
        <w:t>и др.</w:t>
      </w:r>
      <w:bookmarkEnd w:id="34"/>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5"/>
      <w:r>
        <w:rPr>
          <w:rFonts w:ascii="Times New Roman" w:hAnsi="Times New Roman"/>
          <w:b w:val="false"/>
          <w:i w:val="false"/>
          <w:color w:val="000000"/>
          <w:sz w:val="28"/>
        </w:rPr>
        <w:t>и другие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6"/>
      <w:r>
        <w:rPr>
          <w:rFonts w:ascii="Times New Roman" w:hAnsi="Times New Roman"/>
          <w:b w:val="false"/>
          <w:i w:val="false"/>
          <w:color w:val="000000"/>
          <w:sz w:val="28"/>
        </w:rPr>
        <w:t>и другое (по выбору)</w:t>
      </w:r>
      <w:bookmarkEnd w:id="3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7"/>
      <w:r>
        <w:rPr>
          <w:rFonts w:ascii="Times New Roman" w:hAnsi="Times New Roman"/>
          <w:b w:val="false"/>
          <w:i w:val="false"/>
          <w:color w:val="000000"/>
          <w:sz w:val="28"/>
        </w:rPr>
        <w:t>и др.)</w:t>
      </w:r>
      <w:bookmarkEnd w:id="37"/>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1"/>
      <w:r>
        <w:rPr>
          <w:rFonts w:ascii="Times New Roman" w:hAnsi="Times New Roman"/>
          <w:b w:val="false"/>
          <w:i w:val="false"/>
          <w:color w:val="000000"/>
          <w:sz w:val="28"/>
        </w:rPr>
        <w:t>(не менее двух)</w:t>
      </w:r>
      <w:bookmarkEnd w:id="41"/>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2"/>
      <w:r>
        <w:rPr>
          <w:rFonts w:ascii="Times New Roman" w:hAnsi="Times New Roman"/>
          <w:b w:val="false"/>
          <w:i w:val="false"/>
          <w:color w:val="000000"/>
          <w:sz w:val="28"/>
        </w:rPr>
        <w:t>и другие (по выбору)</w:t>
      </w:r>
      <w:bookmarkEnd w:id="4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3"/>
      <w:r>
        <w:rPr>
          <w:rFonts w:ascii="Times New Roman" w:hAnsi="Times New Roman"/>
          <w:b w:val="false"/>
          <w:i w:val="false"/>
          <w:color w:val="000000"/>
          <w:sz w:val="28"/>
        </w:rPr>
        <w:t>(не менее пяти авторов по выбору)</w:t>
      </w:r>
      <w:bookmarkEnd w:id="43"/>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4"/>
      <w:r>
        <w:rPr>
          <w:rFonts w:ascii="Times New Roman" w:hAnsi="Times New Roman"/>
          <w:b w:val="false"/>
          <w:i w:val="false"/>
          <w:color w:val="000000"/>
          <w:sz w:val="28"/>
        </w:rPr>
        <w:t>С. А. Есенина, А. П. Чехова, К. Г. Паустовского и др.</w:t>
      </w:r>
      <w:bookmarkEnd w:id="44"/>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5"/>
      <w:r>
        <w:rPr>
          <w:rFonts w:ascii="Times New Roman" w:hAnsi="Times New Roman"/>
          <w:b w:val="false"/>
          <w:i w:val="false"/>
          <w:color w:val="000000"/>
          <w:sz w:val="28"/>
        </w:rPr>
        <w:t>и другие (по выбору)</w:t>
      </w:r>
      <w:bookmarkEnd w:id="4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6"/>
      <w:r>
        <w:rPr>
          <w:rFonts w:ascii="Times New Roman" w:hAnsi="Times New Roman"/>
          <w:b w:val="false"/>
          <w:i w:val="false"/>
          <w:color w:val="000000"/>
          <w:sz w:val="28"/>
        </w:rPr>
        <w:t>(не менее трёх произведений)</w:t>
      </w:r>
      <w:bookmarkEnd w:id="46"/>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7"/>
      <w:r>
        <w:rPr>
          <w:rFonts w:ascii="Times New Roman" w:hAnsi="Times New Roman"/>
          <w:b w:val="false"/>
          <w:i w:val="false"/>
          <w:color w:val="000000"/>
          <w:sz w:val="28"/>
        </w:rPr>
        <w:t>и другие</w:t>
      </w:r>
      <w:bookmarkEnd w:id="4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8"/>
      <w:r>
        <w:rPr>
          <w:rFonts w:ascii="Times New Roman" w:hAnsi="Times New Roman"/>
          <w:b w:val="false"/>
          <w:i w:val="false"/>
          <w:color w:val="000000"/>
          <w:sz w:val="28"/>
        </w:rPr>
        <w:t>(не менее двух)</w:t>
      </w:r>
      <w:bookmarkEnd w:id="48"/>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9"/>
      <w:r>
        <w:rPr>
          <w:rFonts w:ascii="Times New Roman" w:hAnsi="Times New Roman"/>
          <w:b w:val="false"/>
          <w:i w:val="false"/>
          <w:color w:val="000000"/>
          <w:sz w:val="28"/>
        </w:rPr>
        <w:t>и др.</w:t>
      </w:r>
      <w:bookmarkEnd w:id="49"/>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50"/>
      <w:r>
        <w:rPr>
          <w:rFonts w:ascii="Times New Roman" w:hAnsi="Times New Roman"/>
          <w:b w:val="false"/>
          <w:i w:val="false"/>
          <w:color w:val="000000"/>
          <w:sz w:val="28"/>
        </w:rPr>
        <w:t>и другие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1"/>
      <w:r>
        <w:rPr>
          <w:rFonts w:ascii="Times New Roman" w:hAnsi="Times New Roman"/>
          <w:b w:val="false"/>
          <w:i w:val="false"/>
          <w:color w:val="000000"/>
          <w:sz w:val="28"/>
        </w:rPr>
        <w:t>и другое (по выбору)</w:t>
      </w:r>
      <w:bookmarkEnd w:id="5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2"/>
      <w:r>
        <w:rPr>
          <w:rFonts w:ascii="Times New Roman" w:hAnsi="Times New Roman"/>
          <w:b w:val="false"/>
          <w:i w:val="false"/>
          <w:color w:val="000000"/>
          <w:sz w:val="28"/>
        </w:rPr>
        <w:t>произведения по выбору двух-трёх авторов</w:t>
      </w:r>
      <w:bookmarkEnd w:id="52"/>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3"/>
      <w:r>
        <w:rPr>
          <w:rFonts w:ascii="Times New Roman" w:hAnsi="Times New Roman"/>
          <w:b w:val="false"/>
          <w:i w:val="false"/>
          <w:color w:val="000000"/>
          <w:sz w:val="28"/>
        </w:rPr>
        <w:t>и другие (по выбору)</w:t>
      </w:r>
      <w:bookmarkEnd w:id="5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4"/>
      <w:r>
        <w:rPr>
          <w:rFonts w:ascii="Times New Roman" w:hAnsi="Times New Roman"/>
          <w:b w:val="false"/>
          <w:i w:val="false"/>
          <w:color w:val="000000"/>
          <w:sz w:val="28"/>
        </w:rPr>
        <w:t>(не менее двух произведений)</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5"/>
      <w:r>
        <w:rPr>
          <w:rFonts w:ascii="Times New Roman" w:hAnsi="Times New Roman"/>
          <w:b w:val="false"/>
          <w:i w:val="false"/>
          <w:color w:val="000000"/>
          <w:sz w:val="28"/>
        </w:rPr>
        <w:t>М. М. Зощенко и др.</w:t>
      </w:r>
      <w:bookmarkEnd w:id="55"/>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6"/>
      <w:r>
        <w:rPr>
          <w:rFonts w:ascii="Times New Roman" w:hAnsi="Times New Roman"/>
          <w:b w:val="false"/>
          <w:i w:val="false"/>
          <w:color w:val="000000"/>
          <w:sz w:val="28"/>
        </w:rPr>
        <w:t>и другие (по выбору)</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7"/>
      <w:r>
        <w:rPr>
          <w:rFonts w:ascii="Times New Roman" w:hAnsi="Times New Roman"/>
          <w:b w:val="false"/>
          <w:i w:val="false"/>
          <w:color w:val="000000"/>
          <w:sz w:val="28"/>
        </w:rPr>
        <w:t>(произведения двух-трёх авторов по выбору):</w:t>
      </w:r>
      <w:bookmarkEnd w:id="57"/>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8"/>
      <w:r>
        <w:rPr>
          <w:rFonts w:ascii="Times New Roman" w:hAnsi="Times New Roman"/>
          <w:b w:val="false"/>
          <w:i w:val="false"/>
          <w:color w:val="000000"/>
          <w:sz w:val="28"/>
        </w:rPr>
        <w:t>Р. Киплинга.</w:t>
      </w:r>
      <w:bookmarkEnd w:id="58"/>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9"/>
      <w:r>
        <w:rPr>
          <w:rFonts w:ascii="Times New Roman" w:hAnsi="Times New Roman"/>
          <w:b w:val="false"/>
          <w:i w:val="false"/>
          <w:color w:val="000000"/>
          <w:sz w:val="28"/>
        </w:rPr>
        <w:t>и другие (по выбору)</w:t>
      </w:r>
      <w:bookmarkEnd w:id="5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60"/>
      <w:r>
        <w:rPr>
          <w:rFonts w:ascii="Times New Roman" w:hAnsi="Times New Roman"/>
          <w:b w:val="false"/>
          <w:i w:val="false"/>
          <w:color w:val="000000"/>
          <w:sz w:val="28"/>
        </w:rPr>
        <w:t>и др.</w:t>
      </w:r>
      <w:bookmarkEnd w:id="60"/>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1"/>
      <w:r>
        <w:rPr>
          <w:rFonts w:ascii="Times New Roman" w:hAnsi="Times New Roman"/>
          <w:b w:val="false"/>
          <w:i w:val="false"/>
          <w:color w:val="000000"/>
          <w:sz w:val="28"/>
        </w:rPr>
        <w:t>(1-2 рассказа военно-исторической тематики) и другие (по выбору).</w:t>
      </w:r>
      <w:bookmarkEnd w:id="61"/>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сказки народов России </w:t>
      </w:r>
      <w:bookmarkStart w:name="88e382a1-4742-44f3-be40-3355538b7bf0"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4"/>
      <w:r>
        <w:rPr>
          <w:rFonts w:ascii="Times New Roman" w:hAnsi="Times New Roman"/>
          <w:b w:val="false"/>
          <w:i w:val="false"/>
          <w:color w:val="000000"/>
          <w:sz w:val="28"/>
        </w:rPr>
        <w:t>(1-2 по выбору)</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5"/>
      <w:r>
        <w:rPr>
          <w:rFonts w:ascii="Times New Roman" w:hAnsi="Times New Roman"/>
          <w:b w:val="false"/>
          <w:i w:val="false"/>
          <w:color w:val="000000"/>
          <w:sz w:val="28"/>
        </w:rPr>
        <w:t>и другие</w:t>
      </w:r>
      <w:bookmarkEnd w:id="6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6"/>
      <w:r>
        <w:rPr>
          <w:rFonts w:ascii="Times New Roman" w:hAnsi="Times New Roman"/>
          <w:b w:val="false"/>
          <w:i w:val="false"/>
          <w:color w:val="000000"/>
          <w:sz w:val="28"/>
        </w:rPr>
        <w:t>(не менее трёх)</w:t>
      </w:r>
      <w:bookmarkEnd w:id="66"/>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7"/>
      <w:r>
        <w:rPr>
          <w:rFonts w:ascii="Times New Roman" w:hAnsi="Times New Roman"/>
          <w:b w:val="false"/>
          <w:i w:val="false"/>
          <w:color w:val="000000"/>
          <w:sz w:val="28"/>
        </w:rPr>
        <w:t>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8"/>
      <w:r>
        <w:rPr>
          <w:rFonts w:ascii="Times New Roman" w:hAnsi="Times New Roman"/>
          <w:b w:val="false"/>
          <w:i w:val="false"/>
          <w:color w:val="000000"/>
          <w:sz w:val="28"/>
        </w:rPr>
        <w:t>(не менее трёх)</w:t>
      </w:r>
      <w:bookmarkEnd w:id="68"/>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9"/>
      <w:r>
        <w:rPr>
          <w:rFonts w:ascii="Times New Roman" w:hAnsi="Times New Roman"/>
          <w:b w:val="false"/>
          <w:i w:val="false"/>
          <w:color w:val="000000"/>
          <w:sz w:val="28"/>
        </w:rPr>
        <w:t>и другие</w:t>
      </w:r>
      <w:bookmarkEnd w:id="6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70"/>
      <w:r>
        <w:rPr>
          <w:rFonts w:ascii="Times New Roman" w:hAnsi="Times New Roman"/>
          <w:b w:val="false"/>
          <w:i w:val="false"/>
          <w:color w:val="000000"/>
          <w:sz w:val="28"/>
        </w:rPr>
        <w:t>(две-три по выбору)</w:t>
      </w:r>
      <w:bookmarkEnd w:id="70"/>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1"/>
      <w:r>
        <w:rPr>
          <w:rFonts w:ascii="Times New Roman" w:hAnsi="Times New Roman"/>
          <w:b w:val="false"/>
          <w:i w:val="false"/>
          <w:color w:val="000000"/>
          <w:sz w:val="28"/>
        </w:rPr>
        <w:t>и др.</w:t>
      </w:r>
      <w:bookmarkEnd w:id="71"/>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2"/>
      <w:r>
        <w:rPr>
          <w:rFonts w:ascii="Times New Roman" w:hAnsi="Times New Roman"/>
          <w:b w:val="false"/>
          <w:i w:val="false"/>
          <w:color w:val="000000"/>
          <w:sz w:val="28"/>
        </w:rPr>
        <w:t>и другие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3"/>
      <w:r>
        <w:rPr>
          <w:rFonts w:ascii="Times New Roman" w:hAnsi="Times New Roman"/>
          <w:b w:val="false"/>
          <w:i w:val="false"/>
          <w:color w:val="000000"/>
          <w:sz w:val="28"/>
        </w:rPr>
        <w:t>(не менее пяти авторов по выбору)</w:t>
      </w:r>
      <w:bookmarkEnd w:id="73"/>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4"/>
      <w:r>
        <w:rPr>
          <w:rFonts w:ascii="Times New Roman" w:hAnsi="Times New Roman"/>
          <w:b w:val="false"/>
          <w:i w:val="false"/>
          <w:color w:val="000000"/>
          <w:sz w:val="28"/>
        </w:rPr>
        <w:t>Н. А. Некрасов, И. А. Бунин, А. А. Блок, К. Д. Бальмонт и др.</w:t>
      </w:r>
      <w:bookmarkEnd w:id="74"/>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5"/>
      <w:r>
        <w:rPr>
          <w:rFonts w:ascii="Times New Roman" w:hAnsi="Times New Roman"/>
          <w:b w:val="false"/>
          <w:i w:val="false"/>
          <w:color w:val="333333"/>
          <w:sz w:val="28"/>
        </w:rPr>
        <w:t>и другие (по выбору).</w:t>
      </w:r>
      <w:bookmarkEnd w:id="75"/>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6"/>
      <w:r>
        <w:rPr>
          <w:rFonts w:ascii="Times New Roman" w:hAnsi="Times New Roman"/>
          <w:b w:val="false"/>
          <w:i w:val="false"/>
          <w:color w:val="000000"/>
          <w:sz w:val="28"/>
        </w:rPr>
        <w:t>(не менее трёх произведений)</w:t>
      </w:r>
      <w:bookmarkEnd w:id="76"/>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7"/>
      <w:r>
        <w:rPr>
          <w:rFonts w:ascii="Times New Roman" w:hAnsi="Times New Roman"/>
          <w:b w:val="false"/>
          <w:i w:val="false"/>
          <w:color w:val="000000"/>
          <w:sz w:val="28"/>
        </w:rPr>
        <w:t>и другие (по выбору)</w:t>
      </w:r>
      <w:bookmarkEnd w:id="7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8"/>
      <w:r>
        <w:rPr>
          <w:rFonts w:ascii="Times New Roman" w:hAnsi="Times New Roman"/>
          <w:b w:val="false"/>
          <w:i w:val="false"/>
          <w:color w:val="000000"/>
          <w:sz w:val="28"/>
        </w:rPr>
        <w:t>(не менее трёх авторов)</w:t>
      </w:r>
      <w:bookmarkEnd w:id="78"/>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9"/>
      <w:r>
        <w:rPr>
          <w:rFonts w:ascii="Times New Roman" w:hAnsi="Times New Roman"/>
          <w:b w:val="false"/>
          <w:i w:val="false"/>
          <w:color w:val="000000"/>
          <w:sz w:val="28"/>
        </w:rPr>
        <w:t>А. И. Куприна, К. Г. Паустовского, Ю. И. Коваля и др.</w:t>
      </w:r>
      <w:bookmarkEnd w:id="79"/>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80"/>
      <w:r>
        <w:rPr>
          <w:rFonts w:ascii="Times New Roman" w:hAnsi="Times New Roman"/>
          <w:b w:val="false"/>
          <w:i w:val="false"/>
          <w:color w:val="333333"/>
          <w:sz w:val="28"/>
        </w:rPr>
        <w:t>и другие (по выбору).</w:t>
      </w:r>
      <w:bookmarkEnd w:id="80"/>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1"/>
      <w:r>
        <w:rPr>
          <w:rFonts w:ascii="Times New Roman" w:hAnsi="Times New Roman"/>
          <w:b w:val="false"/>
          <w:i w:val="false"/>
          <w:color w:val="000000"/>
          <w:sz w:val="28"/>
        </w:rPr>
        <w:t>(на примере произведений не менее трёх авторов)</w:t>
      </w:r>
      <w:bookmarkEnd w:id="81"/>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2"/>
      <w:r>
        <w:rPr>
          <w:rFonts w:ascii="Times New Roman" w:hAnsi="Times New Roman"/>
          <w:b w:val="false"/>
          <w:i w:val="false"/>
          <w:color w:val="000000"/>
          <w:sz w:val="28"/>
        </w:rPr>
        <w:t>Б. С. Житкова, В. В. Крапивина и др.</w:t>
      </w:r>
      <w:bookmarkEnd w:id="82"/>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3"/>
      <w:r>
        <w:rPr>
          <w:rFonts w:ascii="Times New Roman" w:hAnsi="Times New Roman"/>
          <w:b w:val="false"/>
          <w:i w:val="false"/>
          <w:color w:val="000000"/>
          <w:sz w:val="28"/>
        </w:rPr>
        <w:t>(1-2 рассказа из цикла)</w:t>
      </w:r>
      <w:bookmarkEnd w:id="83"/>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4"/>
      <w:r>
        <w:rPr>
          <w:rFonts w:ascii="Times New Roman" w:hAnsi="Times New Roman"/>
          <w:b w:val="false"/>
          <w:i w:val="false"/>
          <w:color w:val="000000"/>
          <w:sz w:val="28"/>
        </w:rPr>
        <w:t>(одна по выбору)</w:t>
      </w:r>
      <w:bookmarkEnd w:id="84"/>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5"/>
      <w:r>
        <w:rPr>
          <w:rFonts w:ascii="Times New Roman" w:hAnsi="Times New Roman"/>
          <w:b w:val="false"/>
          <w:i w:val="false"/>
          <w:color w:val="000000"/>
          <w:sz w:val="28"/>
        </w:rPr>
        <w:t>(не менее двух произведений по выбору):</w:t>
      </w:r>
      <w:bookmarkEnd w:id="85"/>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6"/>
      <w:r>
        <w:rPr>
          <w:rFonts w:ascii="Times New Roman" w:hAnsi="Times New Roman"/>
          <w:b w:val="false"/>
          <w:i w:val="false"/>
          <w:color w:val="000000"/>
          <w:sz w:val="28"/>
        </w:rPr>
        <w:t>М. М. Зощенко, В. В. Голявкина</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7"/>
      <w:r>
        <w:rPr>
          <w:rFonts w:ascii="Times New Roman" w:hAnsi="Times New Roman"/>
          <w:b w:val="false"/>
          <w:i w:val="false"/>
          <w:color w:val="000000"/>
          <w:sz w:val="28"/>
        </w:rPr>
        <w:t>(1-2 произведения по выбору)</w:t>
      </w:r>
      <w:bookmarkEnd w:id="87"/>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8"/>
      <w:r>
        <w:rPr>
          <w:rFonts w:ascii="Times New Roman" w:hAnsi="Times New Roman"/>
          <w:b w:val="false"/>
          <w:i w:val="false"/>
          <w:color w:val="000000"/>
          <w:sz w:val="28"/>
        </w:rPr>
        <w:t>и другие</w:t>
      </w:r>
      <w:bookmarkEnd w:id="8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9"/>
      <w:r>
        <w:rPr>
          <w:rFonts w:ascii="Times New Roman" w:hAnsi="Times New Roman"/>
          <w:b w:val="false"/>
          <w:i w:val="false"/>
          <w:color w:val="000000"/>
          <w:sz w:val="28"/>
        </w:rPr>
        <w:t>Ш. Перро, братьев Гримм и др. (по выбору)</w:t>
      </w:r>
      <w:bookmarkEnd w:id="89"/>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90"/>
      <w:r>
        <w:rPr>
          <w:rFonts w:ascii="Times New Roman" w:hAnsi="Times New Roman"/>
          <w:b w:val="false"/>
          <w:i w:val="false"/>
          <w:color w:val="000000"/>
          <w:sz w:val="28"/>
        </w:rPr>
        <w:t>и другие (по выбору)</w:t>
      </w:r>
      <w:bookmarkEnd w:id="9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1"/>
      <w:hyperlink w:anchor="_ftnref1">
        <w:r>
          <w:rPr>
            <w:rFonts w:ascii="Times New Roman" w:hAnsi="Times New Roman"/>
            <w:b w:val="false"/>
            <w:i w:val="false"/>
            <w:color w:val="0000ff"/>
            <w:u w:val="single"/>
          </w:rPr>
          <w:t>#_ftnref1</w:t>
        </w:r>
      </w:hyperlink>
      <w:bookmarkEnd w:id="91"/>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58130526" w:id="92"/>
    <w:p>
      <w:pPr>
        <w:sectPr>
          <w:pgSz w:w="11906" w:h="16383" w:orient="portrait"/>
        </w:sectPr>
      </w:pPr>
    </w:p>
    <w:bookmarkEnd w:id="92"/>
    <w:bookmarkEnd w:id="10"/>
    <w:bookmarkStart w:name="block-58130530" w:id="93"/>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58130530" w:id="94"/>
    <w:p>
      <w:pPr>
        <w:sectPr>
          <w:pgSz w:w="11906" w:h="16383" w:orient="portrait"/>
        </w:sectPr>
      </w:pPr>
    </w:p>
    <w:bookmarkEnd w:id="94"/>
    <w:bookmarkEnd w:id="93"/>
    <w:bookmarkStart w:name="block-58130529" w:id="9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58130529" w:id="96"/>
    <w:p>
      <w:pPr>
        <w:sectPr>
          <w:pgSz w:w="16383" w:h="11906" w:orient="landscape"/>
        </w:sectPr>
      </w:pPr>
    </w:p>
    <w:bookmarkEnd w:id="96"/>
    <w:bookmarkEnd w:id="95"/>
    <w:bookmarkStart w:name="block-58130532" w:id="97"/>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35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https://m.edsoo.ru/f2a08986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https://m.edsoo.ru/f2a0c7c0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https://m.edsoo.ru/f2a0c8ec</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https://m.edsoo.ru/f29fded2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130532" w:id="98"/>
    <w:p>
      <w:pPr>
        <w:sectPr>
          <w:pgSz w:w="16383" w:h="11906" w:orient="landscape"/>
        </w:sectPr>
      </w:pPr>
    </w:p>
    <w:bookmarkEnd w:id="98"/>
    <w:bookmarkEnd w:id="97"/>
    <w:bookmarkStart w:name="block-58130531" w:id="99"/>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отношение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 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художественные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 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 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 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о рыбаке и рыбке» А.С. Пушкина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 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Ю. 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произведении М.М. Пришвина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2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 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К.Г. Паустовского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взаимоотношений человека и животного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М.М. Пришвина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цикла «Денискины рассказы»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 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20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жили, чем занимались, какими качествами обладали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Отражение народной былинной темы в творчестве художника В.М. 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34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 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 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 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«Лёля и Минька».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стихотворениях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произведений многих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 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 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6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 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https://m.edsoo.ru/f2a08b2a</w:t>
              </w:r>
            </w:hyperlink>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https://m.edsoo.ru/f2a08cb0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https://m.edsoo.ru/f2a0c234</w:t>
              </w:r>
            </w:hyperlink>
          </w:p>
        </w:tc>
      </w:tr>
      <w:tr>
        <w:trPr>
          <w:trHeight w:val="16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https://m.edsoo.ru/f2a0c11c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https://m.edsoo.ru/f2a0b906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130531" w:id="100"/>
    <w:p>
      <w:pPr>
        <w:sectPr>
          <w:pgSz w:w="16383" w:h="11906" w:orient="landscape"/>
        </w:sectPr>
      </w:pPr>
    </w:p>
    <w:bookmarkEnd w:id="100"/>
    <w:bookmarkEnd w:id="99"/>
    <w:bookmarkStart w:name="block-58130533" w:id="101"/>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 xml:space="preserve">ОБРАЗОВАТЕЛЬНОЙ ПРОГРАММЫ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художественных произведениях отражение нравственных ценностей, традиций, быта разных народов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(нестихотворную) и стихотворную речь</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по содержанию произведения (не менее 3 предложений) по заданному алгоритму</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небольшие тексты по предложенному началу (не менее 3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(учебнике) по обложке, оглавлению, иллюстрациям; </w:t>
            </w:r>
            <w:r>
              <w:rPr>
                <w:rFonts w:ascii="Times New Roman" w:hAnsi="Times New Roman"/>
                <w:b w:val="false"/>
                <w:i w:val="false"/>
                <w:color w:val="000000"/>
                <w:sz w:val="24"/>
              </w:rPr>
              <w:t xml:space="preserve">выбирать книги для самостоятельного чтения по совету взрослого и с учётом рекомендованного учителем списка, рассказывать </w:t>
            </w:r>
            <w:r>
              <w:rPr>
                <w:rFonts w:ascii="Times New Roman" w:hAnsi="Times New Roman"/>
                <w:b w:val="false"/>
                <w:i w:val="false"/>
                <w:color w:val="000000"/>
                <w:sz w:val="24"/>
              </w:rPr>
              <w:t>о прочитанной книге по предложенному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обращаться к справочной литературе для получения дополнительной информации в соответствии с учебной задачей</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1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2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подробно, выборочно, от лица героя,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на заданную тему по содержанию произведения (не менее 5 предложений)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загадки, небольшие сказки, рассказы</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и (или) учебнике по обложке, оглавлению, аннотации, иллюстрациям, предисловию, условным обозначениям;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60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4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375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Pr>
                <w:rFonts w:ascii="Times New Roman" w:hAnsi="Times New Roman"/>
                <w:b w:val="false"/>
                <w:i w:val="false"/>
                <w:color w:val="000000"/>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36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инсценировать небольшие эпизоды из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тексты, используя аналогии, иллюстрации, придумывать продолжение прочитанного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по её элементам (автор, название, обложка, титульный лист, оглавление, предисловие, аннотация, иллюстрации);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80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5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42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r>
              <w:rPr>
                <w:rFonts w:ascii="Times New Roman" w:hAnsi="Times New Roman"/>
                <w:b w:val="false"/>
                <w:i w:val="false"/>
                <w:color w:val="000000"/>
                <w:sz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r>
              <w:rPr>
                <w:rFonts w:ascii="Times New Roman" w:hAnsi="Times New Roman"/>
                <w:b w:val="false"/>
                <w:i w:val="false"/>
                <w:color w:val="000000"/>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объяснять значение незнакомого слова с использованием контекста и словаря; </w:t>
            </w:r>
            <w:r>
              <w:rPr>
                <w:rFonts w:ascii="Times New Roman" w:hAnsi="Times New Roman"/>
                <w:b w:val="false"/>
                <w:i w:val="false"/>
                <w:color w:val="000000"/>
                <w:sz w:val="24"/>
              </w:rPr>
              <w:t xml:space="preserve">находить в тексте примеры использования слов в прямом </w:t>
            </w:r>
            <w:r>
              <w:rPr>
                <w:rFonts w:ascii="Times New Roman" w:hAnsi="Times New Roman"/>
                <w:b w:val="false"/>
                <w:i w:val="false"/>
                <w:color w:val="000000"/>
                <w:sz w:val="24"/>
              </w:rPr>
              <w:t>и переносном значении, средства художественной выразительности (сравнение, эпитет, олицетворение, метафора)</w:t>
            </w:r>
          </w:p>
        </w:tc>
      </w:tr>
      <w:tr>
        <w:trPr>
          <w:trHeight w:val="22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28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ind w:left="120"/>
        <w:jc w:val="left"/>
      </w:pPr>
    </w:p>
    <w:bookmarkStart w:name="block-58130533" w:id="102"/>
    <w:p>
      <w:pPr>
        <w:sectPr>
          <w:pgSz w:w="11906" w:h="16383" w:orient="portrait"/>
        </w:sectPr>
      </w:pPr>
    </w:p>
    <w:bookmarkEnd w:id="102"/>
    <w:bookmarkEnd w:id="101"/>
    <w:bookmarkStart w:name="block-58130535" w:id="103"/>
    <w:p>
      <w:pPr>
        <w:spacing w:before="199" w:after="199"/>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Сказка фольклорная (народная) о животных и литературная (авторская) (не менее четырёх произведений)</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сказки о животных, например, «Лисица и тетерев», «Лиса и рак» и другие</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trPr>
          <w:trHeight w:val="234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b w:val="false"/>
                <w:i w:val="false"/>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фольклорные жанры: потешка, загадка, пословица (не менее шести произведений)</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b w:val="false"/>
                <w:i w:val="false"/>
                <w:color w:val="000000"/>
                <w:sz w:val="24"/>
              </w:rPr>
              <w:t xml:space="preserve">В.В. Бианки «Лис и Мышонок», Е.И. Чарушин «Про Томку», </w:t>
            </w:r>
            <w:r>
              <w:rPr>
                <w:rFonts w:ascii="Times New Roman" w:hAnsi="Times New Roman"/>
                <w:b w:val="false"/>
                <w:i w:val="false"/>
                <w:color w:val="000000"/>
                <w:sz w:val="24"/>
              </w:rPr>
              <w:t>М.М. Пришвин «Ёж», Н.И. Сладков «Лисица и Ёж» и другие</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маме (не менее одного автора по выбору, на примере произведений Е.А. Благининой, А.Л. Барто, А.В. Митяева и других). </w:t>
            </w:r>
            <w:r>
              <w:rPr>
                <w:rFonts w:ascii="Times New Roman" w:hAnsi="Times New Roman"/>
                <w:b w:val="false"/>
                <w:i w:val="false"/>
                <w:color w:val="000000"/>
                <w:sz w:val="24"/>
              </w:rPr>
              <w:t>Е.А. Благинина «Посидим в тишине», А.Л. Барто «Мама», А.В. Митяев «За что я люблю маму» и другие (по выбору)</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Фольклорные и авторские произведения о чудесах и фантазии (не менее трёх произведений по выбору). </w:t>
            </w:r>
            <w:r>
              <w:rPr>
                <w:rFonts w:ascii="Times New Roman" w:hAnsi="Times New Roman"/>
                <w:b w:val="false"/>
                <w:i w:val="false"/>
                <w:color w:val="000000"/>
                <w:sz w:val="24"/>
              </w:rPr>
              <w:t xml:space="preserve">Р.С. Сеф «Чудо», В.В. Лунин «Я видел чудо», Б.В. Заходер </w:t>
            </w:r>
            <w:r>
              <w:rPr>
                <w:rFonts w:ascii="Times New Roman" w:hAnsi="Times New Roman"/>
                <w:b w:val="false"/>
                <w:i w:val="false"/>
                <w:color w:val="000000"/>
                <w:sz w:val="24"/>
              </w:rPr>
              <w:t xml:space="preserve">«Моя Вообразилия», Ю.П. Мориц «Сто фантазий» и другие </w:t>
            </w:r>
            <w:r>
              <w:rPr>
                <w:rFonts w:ascii="Times New Roman" w:hAnsi="Times New Roman"/>
                <w:b w:val="false"/>
                <w:i w:val="false"/>
                <w:color w:val="000000"/>
                <w:sz w:val="24"/>
              </w:rPr>
              <w:t>(по выбору)</w:t>
            </w:r>
          </w:p>
        </w:tc>
      </w:tr>
      <w:tr>
        <w:trPr>
          <w:trHeight w:val="187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пословица, загадка). Фольклорная и литературная сказки.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w:t>
            </w:r>
            <w:r>
              <w:rPr>
                <w:rFonts w:ascii="Times New Roman" w:hAnsi="Times New Roman"/>
                <w:b w:val="false"/>
                <w:i w:val="false"/>
                <w:color w:val="000000"/>
                <w:sz w:val="24"/>
              </w:rPr>
              <w:t>Прозаическая (нестихотворная) и стихотворная речь</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5"/>
        <w:gridCol w:w="10934"/>
      </w:tblGrid>
      <w:tr>
        <w:trPr>
          <w:trHeight w:val="405" w:hRule="atLeast"/>
          <w:trHeight w:val="144" w:hRule="atLeast"/>
        </w:trPr>
        <w:tc>
          <w:tcPr>
            <w:tcW w:w="1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7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нашей Родине (на примере не менее трёх произведений И.С. Никитина, Ф.П. Савинова, А.А. Прокофьева и других). </w:t>
            </w:r>
            <w:r>
              <w:rPr>
                <w:rFonts w:ascii="Times New Roman" w:hAnsi="Times New Roman"/>
                <w:b w:val="false"/>
                <w:i w:val="false"/>
                <w:color w:val="000000"/>
                <w:sz w:val="24"/>
              </w:rPr>
              <w:t>И.С. Никитин «Русь», Ф.П. Савинов «Родина», А.А. Прокофьев «Родина» и другие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песни, их особенности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Сказки о животных, бытовые, волшебные. </w:t>
            </w:r>
            <w:r>
              <w:rPr>
                <w:rFonts w:ascii="Times New Roman" w:hAnsi="Times New Roman"/>
                <w:b w:val="false"/>
                <w:i w:val="false"/>
                <w:color w:val="000000"/>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trPr>
          <w:trHeight w:val="328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w:t>
            </w:r>
            <w:r>
              <w:rPr>
                <w:rFonts w:ascii="Times New Roman" w:hAnsi="Times New Roman"/>
                <w:b w:val="false"/>
                <w:i w:val="false"/>
                <w:color w:val="000000"/>
                <w:sz w:val="24"/>
              </w:rPr>
              <w:t xml:space="preserve">А.С. Пушкин «Уж небо осенью дышало…», «Вот север, тучи нагоняя…», А.А. Плещеев «Осень», А.К. Толстой «Осень. Обсыпается наш сад…», М.М. Пришвин «Осеннее утро», </w:t>
            </w:r>
            <w:r>
              <w:rPr>
                <w:rFonts w:ascii="Times New Roman" w:hAnsi="Times New Roman"/>
                <w:b w:val="false"/>
                <w:i w:val="false"/>
                <w:color w:val="000000"/>
                <w:sz w:val="24"/>
              </w:rPr>
              <w:t xml:space="preserve">Г.А. Скребицкий «Четыре художника», Ф.И. Тютчев «Чародейкою Зимою», «Зима недаром злится», И.С. Соколов-Микитов «Зима </w:t>
            </w:r>
            <w:r>
              <w:rPr>
                <w:rFonts w:ascii="Times New Roman" w:hAnsi="Times New Roman"/>
                <w:b w:val="false"/>
                <w:i w:val="false"/>
                <w:color w:val="000000"/>
                <w:sz w:val="24"/>
              </w:rPr>
              <w:t>в лесу», С.А. Есенин «Поёт зима – аукает…», И.З. Суриков «Лето» и другие</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и дружбе (не менее четырёх произведений). </w:t>
            </w:r>
            <w:r>
              <w:rPr>
                <w:rFonts w:ascii="Times New Roman" w:hAnsi="Times New Roman"/>
                <w:b w:val="false"/>
                <w:i w:val="false"/>
                <w:color w:val="000000"/>
                <w:sz w:val="24"/>
              </w:rPr>
              <w:t xml:space="preserve">Л.Н. Толстой «Филиппок», Е.А. Пермяк «Две пословицы», </w:t>
            </w:r>
            <w:r>
              <w:rPr>
                <w:rFonts w:ascii="Times New Roman" w:hAnsi="Times New Roman"/>
                <w:b w:val="false"/>
                <w:i w:val="false"/>
                <w:color w:val="000000"/>
                <w:sz w:val="24"/>
              </w:rPr>
              <w:t xml:space="preserve">Ю.И. Ермолаев «Два пирожных», В.А. Осеева «Синие листья», Н.Н. Носов «На горке», «Заплатка», А.Л. Барто «Катя», </w:t>
            </w:r>
            <w:r>
              <w:rPr>
                <w:rFonts w:ascii="Times New Roman" w:hAnsi="Times New Roman"/>
                <w:b w:val="false"/>
                <w:i w:val="false"/>
                <w:color w:val="000000"/>
                <w:sz w:val="24"/>
              </w:rPr>
              <w:t>В.В. Лунин «Я и Вовка», В.Ю. Драгунский «Тайное становится явным»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(народная) и литературная (авторская) сказка: «бродячие» сюжеты (произведения по выбору, не менее четырёх). </w:t>
            </w:r>
            <w:r>
              <w:rPr>
                <w:rFonts w:ascii="Times New Roman" w:hAnsi="Times New Roman"/>
                <w:b w:val="false"/>
                <w:i w:val="false"/>
                <w:color w:val="000000"/>
                <w:sz w:val="24"/>
              </w:rPr>
              <w:t>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образов животных в фольклоре: русские народные песни, загадки, сказки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Дружба людей и животных – тема литературы. </w:t>
            </w:r>
            <w:r>
              <w:rPr>
                <w:rFonts w:ascii="Times New Roman" w:hAnsi="Times New Roman"/>
                <w:b w:val="false"/>
                <w:i w:val="false"/>
                <w:color w:val="000000"/>
                <w:sz w:val="24"/>
              </w:rPr>
              <w:t>М.М. Пришвин «Ребята и утята», Б.С. Житков «Храбрый утёнок», В.Д. Берестов «Кошкин щенок», В.В. Бианки «Музыкант»,</w:t>
            </w:r>
          </w:p>
          <w:p>
            <w:pPr>
              <w:spacing w:before="0" w:after="0" w:line="336"/>
              <w:ind w:left="365"/>
              <w:jc w:val="both"/>
            </w:pPr>
            <w:r>
              <w:rPr>
                <w:rFonts w:ascii="Times New Roman" w:hAnsi="Times New Roman"/>
                <w:b w:val="false"/>
                <w:i w:val="false"/>
                <w:color w:val="000000"/>
                <w:sz w:val="24"/>
              </w:rPr>
              <w:t>Е.И. Чарушин «Страшный рассказ», С.В. Михалков «Мой щенок» и другие (по выбору)</w:t>
            </w:r>
          </w:p>
        </w:tc>
      </w:tr>
      <w:tr>
        <w:trPr>
          <w:trHeight w:val="175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семьи, детства, взаимоотношений взрослых и детей в творчестве писателей и фольклорных произведениях (по выбору). </w:t>
            </w:r>
            <w:r>
              <w:rPr>
                <w:rFonts w:ascii="Times New Roman" w:hAnsi="Times New Roman"/>
                <w:b w:val="false"/>
                <w:i w:val="false"/>
                <w:color w:val="000000"/>
                <w:sz w:val="24"/>
              </w:rPr>
              <w:t xml:space="preserve">Л.Н. Толстой «Отец и сыновья», А.А. Плещеев «Песня матери», В.А. Осеева «Сыновья», С.В. Михалков «Быль для детей», </w:t>
            </w:r>
            <w:r>
              <w:rPr>
                <w:rFonts w:ascii="Times New Roman" w:hAnsi="Times New Roman"/>
                <w:b w:val="false"/>
                <w:i w:val="false"/>
                <w:color w:val="000000"/>
                <w:sz w:val="24"/>
              </w:rPr>
              <w:t>С.А. Баруздин «Салют» и другие (по выбору)</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r>
              <w:rPr>
                <w:rFonts w:ascii="Times New Roman" w:hAnsi="Times New Roman"/>
                <w:b w:val="false"/>
                <w:i w:val="false"/>
                <w:color w:val="000000"/>
                <w:sz w:val="24"/>
              </w:rPr>
              <w:t>Ш. Перро «Кот в сапогах», Х.-К. Андерсен «Пятеро из одного стручка» и другие (по выбору)</w:t>
            </w:r>
          </w:p>
        </w:tc>
      </w:tr>
      <w:tr>
        <w:trPr>
          <w:trHeight w:val="282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характер. Портрет героя.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сюжет. Композиция. Эпизод. </w:t>
            </w:r>
            <w:r>
              <w:rPr>
                <w:rFonts w:ascii="Times New Roman" w:hAnsi="Times New Roman"/>
                <w:b w:val="false"/>
                <w:i w:val="false"/>
                <w:color w:val="000000"/>
                <w:sz w:val="24"/>
              </w:rPr>
              <w:t xml:space="preserve">Средства художественной выразительности (сравнение,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1886"/>
        <w:gridCol w:w="11683"/>
      </w:tblGrid>
      <w:tr>
        <w:trPr>
          <w:trHeight w:val="405" w:hRule="atLeast"/>
          <w:trHeight w:val="144" w:hRule="atLeast"/>
        </w:trPr>
        <w:tc>
          <w:tcPr>
            <w:tcW w:w="13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Родине и её истории (произведения одного-двух авторов по выбору). </w:t>
            </w:r>
            <w:r>
              <w:rPr>
                <w:rFonts w:ascii="Times New Roman" w:hAnsi="Times New Roman"/>
                <w:b w:val="false"/>
                <w:i w:val="false"/>
                <w:color w:val="000000"/>
                <w:sz w:val="24"/>
              </w:rPr>
              <w:t xml:space="preserve">К.Д. Ушинский «Наше отечество», М.М. Пришвин «Моя Родина», </w:t>
            </w:r>
            <w:r>
              <w:rPr>
                <w:rFonts w:ascii="Times New Roman" w:hAnsi="Times New Roman"/>
                <w:b w:val="false"/>
                <w:i w:val="false"/>
                <w:color w:val="000000"/>
                <w:sz w:val="24"/>
              </w:rPr>
              <w:t>С.А. Васильев «Россия», Н.П. Кончаловская «Наша древняя столица» (отрывки)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Книги и словари, созданные В.И. Далем</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w:t>
            </w:r>
            <w:r>
              <w:rPr>
                <w:rFonts w:ascii="Times New Roman" w:hAnsi="Times New Roman"/>
                <w:b w:val="false"/>
                <w:i w:val="false"/>
                <w:color w:val="000000"/>
                <w:sz w:val="24"/>
              </w:rPr>
              <w:t xml:space="preserve">Русская народная сказка «Иван-царевич и серый волк» и другие </w:t>
            </w:r>
            <w:r>
              <w:rPr>
                <w:rFonts w:ascii="Times New Roman" w:hAnsi="Times New Roman"/>
                <w:b w:val="false"/>
                <w:i w:val="false"/>
                <w:color w:val="000000"/>
                <w:sz w:val="24"/>
              </w:rPr>
              <w:t>(по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Народная песня. </w:t>
            </w:r>
            <w:r>
              <w:rPr>
                <w:rFonts w:ascii="Times New Roman" w:hAnsi="Times New Roman"/>
                <w:b w:val="false"/>
                <w:i w:val="false"/>
                <w:color w:val="000000"/>
                <w:sz w:val="24"/>
              </w:rPr>
              <w:t>Чувства, которые рождают песни, темы песен. Описание картин природы как способ рассказать в песне о родной земле</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Былина как народный песенный сказ. Фольклорные особенности жанра былин. Былина об Илье Муромце и другие (по выбору)</w:t>
            </w:r>
          </w:p>
        </w:tc>
      </w:tr>
      <w:tr>
        <w:trPr>
          <w:trHeight w:val="70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Творчество А.С. Пушкина</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Лирические произведения А.С. Пушкина. </w:t>
            </w:r>
            <w:r>
              <w:rPr>
                <w:rFonts w:ascii="Times New Roman" w:hAnsi="Times New Roman"/>
                <w:b w:val="false"/>
                <w:i w:val="false"/>
                <w:color w:val="000000"/>
                <w:sz w:val="24"/>
              </w:rPr>
              <w:t>Стихотворения «В тот год осенняя погода…», «Опрятней модного паркета…»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Басни И.А. Крылова (не менее двух) </w:t>
            </w:r>
            <w:r>
              <w:rPr>
                <w:rFonts w:ascii="Times New Roman" w:hAnsi="Times New Roman"/>
                <w:b w:val="false"/>
                <w:i w:val="false"/>
                <w:color w:val="000000"/>
                <w:sz w:val="24"/>
              </w:rPr>
              <w:t xml:space="preserve">Басни: «Ворона и Лисица», «Лисица и виноград», «Мартышка и очки» </w:t>
            </w:r>
            <w:r>
              <w:rPr>
                <w:rFonts w:ascii="Times New Roman" w:hAnsi="Times New Roman"/>
                <w:b w:val="false"/>
                <w:i w:val="false"/>
                <w:color w:val="000000"/>
                <w:sz w:val="24"/>
              </w:rPr>
              <w:t>и другие (по выбору)</w:t>
            </w:r>
          </w:p>
        </w:tc>
      </w:tr>
      <w:tr>
        <w:trPr>
          <w:trHeight w:val="234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Картины природы в произведениях поэтов и писателей ХIХ – ХХ вв. (произведения не менее пяти авторов по выбору). </w:t>
            </w:r>
            <w:r>
              <w:rPr>
                <w:rFonts w:ascii="Times New Roman" w:hAnsi="Times New Roman"/>
                <w:b w:val="false"/>
                <w:i w:val="false"/>
                <w:color w:val="000000"/>
                <w:sz w:val="24"/>
              </w:rPr>
              <w:t>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b w:val="false"/>
                <w:i w:val="false"/>
                <w:color w:val="000000"/>
                <w:sz w:val="24"/>
              </w:rPr>
              <w:t>Л.Н. Толстой «Лебеди», «Зайцы», «Прыжок», «Акула» и другие</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Литературная сказка (не менее двух сказок русских писателей) </w:t>
            </w:r>
            <w:r>
              <w:rPr>
                <w:rFonts w:ascii="Times New Roman" w:hAnsi="Times New Roman"/>
                <w:b w:val="false"/>
                <w:i w:val="false"/>
                <w:color w:val="000000"/>
                <w:sz w:val="24"/>
              </w:rPr>
              <w:t xml:space="preserve">В.М. Гаршин «Лягушка-путешественница», И.С. Соколов-Микитов «Листопадничек», М. Горький «Случай с Евсейкой» и другие </w:t>
            </w:r>
            <w:r>
              <w:rPr>
                <w:rFonts w:ascii="Times New Roman" w:hAnsi="Times New Roman"/>
                <w:b w:val="false"/>
                <w:i w:val="false"/>
                <w:color w:val="000000"/>
                <w:sz w:val="24"/>
              </w:rPr>
              <w:t>(по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взаимоотношениях человека и животных (по выбору, не менее четырёх произведений). </w:t>
            </w:r>
            <w:r>
              <w:rPr>
                <w:rFonts w:ascii="Times New Roman" w:hAnsi="Times New Roman"/>
                <w:b w:val="false"/>
                <w:i w:val="false"/>
                <w:color w:val="000000"/>
                <w:sz w:val="24"/>
              </w:rPr>
              <w:t xml:space="preserve">Б.С. Житков «Про обезьянку», К.Г. Паустовский «Барсучий нос», </w:t>
            </w:r>
            <w:r>
              <w:rPr>
                <w:rFonts w:ascii="Times New Roman" w:hAnsi="Times New Roman"/>
                <w:b w:val="false"/>
                <w:i w:val="false"/>
                <w:color w:val="000000"/>
                <w:sz w:val="24"/>
              </w:rPr>
              <w:t>«Кот-ворюга», Д.Н. Мамин-Сибиряк «Приёмыш»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(темы: «Разные детские судьбы», «Дети на войне»). </w:t>
            </w:r>
            <w:r>
              <w:rPr>
                <w:rFonts w:ascii="Times New Roman" w:hAnsi="Times New Roman"/>
                <w:b w:val="false"/>
                <w:i w:val="false"/>
                <w:color w:val="000000"/>
                <w:sz w:val="24"/>
              </w:rPr>
              <w:t>Л. Пантелеев «На ялике», А. Гайдар «Тимур и его команда» (отрывки), Л. Кассиль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Н.Н. Носов «Весёлая семейка»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Зарубежная литература</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b w:val="false"/>
                <w:i w:val="false"/>
                <w:color w:val="000000"/>
                <w:sz w:val="24"/>
              </w:rPr>
              <w:t xml:space="preserve">Х.-К. Андерсен «Гадкий утёнок», Ш. Перро «Подарок феи» и другие </w:t>
            </w:r>
            <w:r>
              <w:rPr>
                <w:rFonts w:ascii="Times New Roman" w:hAnsi="Times New Roman"/>
                <w:b w:val="false"/>
                <w:i w:val="false"/>
                <w:color w:val="000000"/>
                <w:sz w:val="24"/>
              </w:rPr>
              <w:t>(по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Рассказы зарубежных писателей о животных</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Известные переводчики зарубежной литературы: С.Я. Маршак, К.И. Чуковский, Б.В. Заходер</w:t>
            </w:r>
          </w:p>
        </w:tc>
      </w:tr>
      <w:tr>
        <w:trPr>
          <w:trHeight w:val="41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олицетворение,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708"/>
        <w:gridCol w:w="1171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8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Произведения о Родине</w:t>
            </w:r>
          </w:p>
        </w:tc>
      </w:tr>
      <w:tr>
        <w:trPr>
          <w:trHeight w:val="21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w:t>
            </w:r>
            <w:r>
              <w:rPr>
                <w:rFonts w:ascii="Times New Roman" w:hAnsi="Times New Roman"/>
                <w:b w:val="false"/>
                <w:i w:val="false"/>
                <w:color w:val="000000"/>
                <w:sz w:val="24"/>
              </w:rPr>
              <w:t xml:space="preserve">С.Д. Дрожжин «Родине», В.М. Песков «Родине», А.Т. Твардовский </w:t>
            </w:r>
            <w:r>
              <w:rPr>
                <w:rFonts w:ascii="Times New Roman" w:hAnsi="Times New Roman"/>
                <w:b w:val="false"/>
                <w:i w:val="false"/>
                <w:color w:val="000000"/>
                <w:sz w:val="24"/>
              </w:rPr>
              <w:t>«О Родине большой и малой» (отрывок), С.Т. Романовский «Ледовое побоище», С.П. Алексеев (1 – 2 рассказа военно-исторической тематики) и другие (по выбору)</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Понятие исторической песни; песни на тему Великой Отечественной войны (2 – 3 произведения по выбору)</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Фольклор (устное народное творчество)</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жанры фольклора (назначение, сравнение, классификация). Собиратели фольклора (А.Н. Афанасьев, В.И. Даль)</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сказок: о животных, бытовые, волшебные. 2 – 3 русские народные сказки по выбору и 2 – 3 сказки народов России по выбору</w:t>
            </w:r>
          </w:p>
        </w:tc>
      </w:tr>
      <w:tr>
        <w:trPr>
          <w:trHeight w:val="16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Творчество А.С. Пушкина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лирических произведениях А.С. Пушкина (на примере 2 – 3 произведений). </w:t>
            </w:r>
            <w:r>
              <w:rPr>
                <w:rFonts w:ascii="Times New Roman" w:hAnsi="Times New Roman"/>
                <w:b w:val="false"/>
                <w:i w:val="false"/>
                <w:color w:val="000000"/>
                <w:sz w:val="24"/>
              </w:rPr>
              <w:t>Стихотворения: «Няне», «Осень» (отрывки), «Зимняя дорога»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Басни И.А. Крылова, И.И. Хемницера, Л.Н. Толстого, С.В. Михалкова (не менее трех). Басня как лиро-эпический жанр. Аллегория в баснях</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И.А. Крылова: </w:t>
            </w:r>
            <w:r>
              <w:rPr>
                <w:rFonts w:ascii="Times New Roman" w:hAnsi="Times New Roman"/>
                <w:b w:val="false"/>
                <w:i w:val="false"/>
                <w:color w:val="000000"/>
                <w:sz w:val="24"/>
              </w:rPr>
              <w:t>«Стрекоза и муравей», «Квартет» и другие</w:t>
            </w:r>
            <w:r>
              <w:rPr>
                <w:rFonts w:ascii="Times New Roman" w:hAnsi="Times New Roman"/>
                <w:b w:val="false"/>
                <w:i w:val="false"/>
                <w:color w:val="000000"/>
                <w:sz w:val="24"/>
              </w:rPr>
              <w:t xml:space="preserve"> </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стихотворные и прозаические. </w:t>
            </w:r>
            <w:r>
              <w:rPr>
                <w:rFonts w:ascii="Times New Roman" w:hAnsi="Times New Roman"/>
                <w:b w:val="false"/>
                <w:i w:val="false"/>
                <w:color w:val="000000"/>
                <w:sz w:val="24"/>
              </w:rPr>
              <w:t xml:space="preserve">И.И. Хемницер «Стрекоза», Л.Н. Толстой </w:t>
            </w:r>
            <w:r>
              <w:rPr>
                <w:rFonts w:ascii="Times New Roman" w:hAnsi="Times New Roman"/>
                <w:b w:val="false"/>
                <w:i w:val="false"/>
                <w:color w:val="000000"/>
                <w:sz w:val="24"/>
              </w:rPr>
              <w:t xml:space="preserve">«Стрекоза и муравьи», </w:t>
            </w:r>
            <w:r>
              <w:rPr>
                <w:rFonts w:ascii="Times New Roman" w:hAnsi="Times New Roman"/>
                <w:b w:val="false"/>
                <w:i w:val="false"/>
                <w:color w:val="000000"/>
                <w:sz w:val="24"/>
              </w:rPr>
              <w:t>С.В. Михалков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Лирические произведения М.Ю. Лермонтова (не менее трёх). </w:t>
            </w:r>
            <w:r>
              <w:rPr>
                <w:rFonts w:ascii="Times New Roman" w:hAnsi="Times New Roman"/>
                <w:b w:val="false"/>
                <w:i w:val="false"/>
                <w:color w:val="000000"/>
                <w:sz w:val="24"/>
              </w:rPr>
              <w:t xml:space="preserve">Стихотворения: «Утёс», «Парус», «Москва, Москва! …Люблю тебя </w:t>
            </w:r>
            <w:r>
              <w:rPr>
                <w:rFonts w:ascii="Times New Roman" w:hAnsi="Times New Roman"/>
                <w:b w:val="false"/>
                <w:i w:val="false"/>
                <w:color w:val="000000"/>
                <w:sz w:val="24"/>
              </w:rPr>
              <w:t>как сын…»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Литературная сказка (две-три по выбору). </w:t>
            </w:r>
            <w:r>
              <w:rPr>
                <w:rFonts w:ascii="Times New Roman" w:hAnsi="Times New Roman"/>
                <w:b w:val="false"/>
                <w:i w:val="false"/>
                <w:color w:val="000000"/>
                <w:sz w:val="24"/>
              </w:rPr>
              <w:t xml:space="preserve">П.П. Бажов «Серебряное копытце», П.П. Ершов «Конёк-Горбунок», </w:t>
            </w:r>
            <w:r>
              <w:rPr>
                <w:rFonts w:ascii="Times New Roman" w:hAnsi="Times New Roman"/>
                <w:b w:val="false"/>
                <w:i w:val="false"/>
                <w:color w:val="000000"/>
                <w:sz w:val="24"/>
              </w:rPr>
              <w:t>С.Т. Аксаков «Аленький цветочек»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творчестве поэтов и писателей ХIХ ‒ ХХ вв. (не менее пяти авторов по выбору). </w:t>
            </w:r>
            <w:r>
              <w:rPr>
                <w:rFonts w:ascii="Times New Roman" w:hAnsi="Times New Roman"/>
                <w:b w:val="false"/>
                <w:i w:val="false"/>
                <w:color w:val="000000"/>
                <w:sz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w:t>
            </w:r>
            <w:r>
              <w:rPr>
                <w:rFonts w:ascii="Times New Roman" w:hAnsi="Times New Roman"/>
                <w:b w:val="false"/>
                <w:i w:val="false"/>
                <w:color w:val="000000"/>
                <w:sz w:val="24"/>
              </w:rPr>
              <w:t>И.А. Бунин «Листопад» (отрывки) 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Проза Л.Н. Толстого (не менее трёх произведений): рассказ (художественный и научно-познавательный), сказки, басни, быль. </w:t>
            </w:r>
            <w:r>
              <w:rPr>
                <w:rFonts w:ascii="Times New Roman" w:hAnsi="Times New Roman"/>
                <w:b w:val="false"/>
                <w:i w:val="false"/>
                <w:color w:val="000000"/>
                <w:sz w:val="24"/>
              </w:rPr>
              <w:t xml:space="preserve">Л.Н. Толстой «Детство» (отдельные главы), «Русак», «Черепаха» </w:t>
            </w:r>
            <w:r>
              <w:rPr>
                <w:rFonts w:ascii="Times New Roman" w:hAnsi="Times New Roman"/>
                <w:b w:val="false"/>
                <w:i w:val="false"/>
                <w:color w:val="000000"/>
                <w:sz w:val="24"/>
              </w:rPr>
              <w:t>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b w:val="false"/>
                <w:i w:val="false"/>
                <w:color w:val="000000"/>
                <w:sz w:val="24"/>
              </w:rPr>
              <w:t xml:space="preserve">В.П. Астафьев «Капалуха», М.М. Пришвин «Выскочка» и другие </w:t>
            </w:r>
            <w:r>
              <w:rPr>
                <w:rFonts w:ascii="Times New Roman" w:hAnsi="Times New Roman"/>
                <w:b w:val="false"/>
                <w:i w:val="false"/>
                <w:color w:val="000000"/>
                <w:sz w:val="24"/>
              </w:rPr>
              <w:t>(по выбору)</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b w:val="false"/>
                <w:i w:val="false"/>
                <w:color w:val="000000"/>
                <w:sz w:val="24"/>
              </w:rPr>
              <w:t xml:space="preserve">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4"/>
              </w:rPr>
              <w:t>(1 – 2 рассказа из цикла), К.Г. Паустовский «Корзина с еловыми шишками» и другие</w:t>
            </w:r>
          </w:p>
        </w:tc>
      </w:tr>
      <w:tr>
        <w:trPr>
          <w:trHeight w:val="8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Пьеса (одна по выбору). </w:t>
            </w:r>
            <w:r>
              <w:rPr>
                <w:rFonts w:ascii="Times New Roman" w:hAnsi="Times New Roman"/>
                <w:b w:val="false"/>
                <w:i w:val="false"/>
                <w:color w:val="000000"/>
                <w:sz w:val="24"/>
              </w:rPr>
              <w:t>С.Я. Маршак «Двенадцать месяцев»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по выбору), Н.Н. Носов «Витя Малеев в школе и дома» (отдельные главы) и другие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Зарубежная литература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b w:val="false"/>
                <w:i w:val="false"/>
                <w:color w:val="000000"/>
                <w:sz w:val="24"/>
              </w:rPr>
              <w:t>Х.-К. Андерсен «Дикие лебеди», «Русалочка»</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Приключенческая зарубежная литература: произведения Дж. Свифта, Марка Твена и других. </w:t>
            </w:r>
            <w:r>
              <w:rPr>
                <w:rFonts w:ascii="Times New Roman" w:hAnsi="Times New Roman"/>
                <w:b w:val="false"/>
                <w:i w:val="false"/>
                <w:color w:val="000000"/>
                <w:sz w:val="24"/>
              </w:rPr>
              <w:t xml:space="preserve">Д. Свифт «Приключения Гулливера» (отдельные главы), Марк Твен </w:t>
            </w:r>
            <w:r>
              <w:rPr>
                <w:rFonts w:ascii="Times New Roman" w:hAnsi="Times New Roman"/>
                <w:b w:val="false"/>
                <w:i w:val="false"/>
                <w:color w:val="000000"/>
                <w:sz w:val="24"/>
              </w:rPr>
              <w:t>«Том Сойер» (отдельные главы) и другие (по выбору)</w:t>
            </w:r>
          </w:p>
        </w:tc>
      </w:tr>
      <w:tr>
        <w:trPr>
          <w:trHeight w:val="391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pPr>
              <w:spacing w:before="0" w:after="0" w:line="312"/>
              <w:ind w:left="365"/>
              <w:jc w:val="both"/>
            </w:pPr>
            <w:r>
              <w:rPr>
                <w:rFonts w:ascii="Times New Roman" w:hAnsi="Times New Roman"/>
                <w:b w:val="false"/>
                <w:i w:val="false"/>
                <w:color w:val="000000"/>
                <w:sz w:val="24"/>
              </w:rPr>
              <w:t xml:space="preserve">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метафора, олицетворение, эпитет, повтор, гипербола). </w:t>
            </w:r>
            <w:r>
              <w:rPr>
                <w:rFonts w:ascii="Times New Roman" w:hAnsi="Times New Roman"/>
                <w:b w:val="false"/>
                <w:i w:val="false"/>
                <w:color w:val="000000"/>
                <w:sz w:val="24"/>
              </w:rPr>
              <w:t>Эпос. Лирика. Драма. Проза и поэзия</w:t>
            </w:r>
          </w:p>
        </w:tc>
      </w:tr>
    </w:tbl>
    <w:bookmarkStart w:name="block-58130535" w:id="104"/>
    <w:p>
      <w:pPr>
        <w:sectPr>
          <w:pgSz w:w="11906" w:h="16383" w:orient="portrait"/>
        </w:sectPr>
      </w:pPr>
    </w:p>
    <w:bookmarkEnd w:id="104"/>
    <w:bookmarkEnd w:id="103"/>
    <w:bookmarkStart w:name="block-58130534" w:id="10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130534" w:id="106"/>
    <w:p>
      <w:pPr>
        <w:sectPr>
          <w:pgSz w:w="11906" w:h="16383" w:orient="portrait"/>
        </w:sectPr>
      </w:pPr>
    </w:p>
    <w:bookmarkEnd w:id="106"/>
    <w:bookmarkEnd w:id="10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a087e2" Type="http://schemas.openxmlformats.org/officeDocument/2006/relationships/hyperlink" Id="rId264"/>
    <Relationship TargetMode="External" Target="https://m.edsoo.ru/f29f8eb4" Type="http://schemas.openxmlformats.org/officeDocument/2006/relationships/hyperlink" Id="rId265"/>
    <Relationship TargetMode="External" Target="https://m.edsoo.ru/f29f8ff4" Type="http://schemas.openxmlformats.org/officeDocument/2006/relationships/hyperlink" Id="rId266"/>
    <Relationship TargetMode="External" Target="https://m.edsoo.ru/f29f91d4" Type="http://schemas.openxmlformats.org/officeDocument/2006/relationships/hyperlink" Id="rId267"/>
    <Relationship TargetMode="External" Target="https://m.edsoo.ru/f29f9300" Type="http://schemas.openxmlformats.org/officeDocument/2006/relationships/hyperlink" Id="rId268"/>
    <Relationship TargetMode="External" Target="https://m.edsoo.ru/f29f9300" Type="http://schemas.openxmlformats.org/officeDocument/2006/relationships/hyperlink" Id="rId269"/>
    <Relationship TargetMode="External" Target="https://m.edsoo.ru/f2a08986" Type="http://schemas.openxmlformats.org/officeDocument/2006/relationships/hyperlink" Id="rId270"/>
    <Relationship TargetMode="External" Target="https://m.edsoo.ru/f2a08b2a" Type="http://schemas.openxmlformats.org/officeDocument/2006/relationships/hyperlink" Id="rId271"/>
    <Relationship TargetMode="External" Target="https://m.edsoo.ru/f2a08cb0" Type="http://schemas.openxmlformats.org/officeDocument/2006/relationships/hyperlink" Id="rId272"/>
    <Relationship TargetMode="External" Target="https://m.edsoo.ru/f2a09372" Type="http://schemas.openxmlformats.org/officeDocument/2006/relationships/hyperlink" Id="rId273"/>
    <Relationship TargetMode="External" Target="https://m.edsoo.ru/f2a09502" Type="http://schemas.openxmlformats.org/officeDocument/2006/relationships/hyperlink" Id="rId274"/>
    <Relationship TargetMode="External" Target="https://m.edsoo.ru/f2a09674" Type="http://schemas.openxmlformats.org/officeDocument/2006/relationships/hyperlink" Id="rId275"/>
    <Relationship TargetMode="External" Target="https://m.edsoo.ru/f2a097d2" Type="http://schemas.openxmlformats.org/officeDocument/2006/relationships/hyperlink" Id="rId276"/>
    <Relationship TargetMode="External" Target="https://m.edsoo.ru/f2a0b348" Type="http://schemas.openxmlformats.org/officeDocument/2006/relationships/hyperlink" Id="rId277"/>
    <Relationship TargetMode="External" Target="https://m.edsoo.ru/f2a0c7c0" Type="http://schemas.openxmlformats.org/officeDocument/2006/relationships/hyperlink" Id="rId278"/>
    <Relationship TargetMode="External" Target="https://m.edsoo.ru/f2a0c8ec" Type="http://schemas.openxmlformats.org/officeDocument/2006/relationships/hyperlink" Id="rId279"/>
    <Relationship TargetMode="External" Target="https://m.edsoo.ru/f29fded2"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87e2" Type="http://schemas.openxmlformats.org/officeDocument/2006/relationships/hyperlink" Id="rId532"/>
    <Relationship TargetMode="External" Target="https://m.edsoo.ru/f2a08b2a" Type="http://schemas.openxmlformats.org/officeDocument/2006/relationships/hyperlink" Id="rId533"/>
    <Relationship TargetMode="External" Target="https://m.edsoo.ru/f2a097d2" Type="http://schemas.openxmlformats.org/officeDocument/2006/relationships/hyperlink" Id="rId534"/>
    <Relationship TargetMode="External" Target="https://m.edsoo.ru/f2a08986" Type="http://schemas.openxmlformats.org/officeDocument/2006/relationships/hyperlink" Id="rId535"/>
    <Relationship TargetMode="External" Target="https://m.edsoo.ru/f2a08cb0" Type="http://schemas.openxmlformats.org/officeDocument/2006/relationships/hyperlink" Id="rId536"/>
    <Relationship TargetMode="External" Target="https://m.edsoo.ru/f2a09502" Type="http://schemas.openxmlformats.org/officeDocument/2006/relationships/hyperlink" Id="rId537"/>
    <Relationship TargetMode="External" Target="https://m.edsoo.ru/f2a09372" Type="http://schemas.openxmlformats.org/officeDocument/2006/relationships/hyperlink" Id="rId538"/>
    <Relationship TargetMode="External" Target="https://m.edsoo.ru/f2a09674" Type="http://schemas.openxmlformats.org/officeDocument/2006/relationships/hyperlink" Id="rId539"/>
    <Relationship TargetMode="External" Target="https://m.edsoo.ru/f2a0c7c0" Type="http://schemas.openxmlformats.org/officeDocument/2006/relationships/hyperlink" Id="rId540"/>
    <Relationship TargetMode="External" Target="https://m.edsoo.ru/f2a0b1c2" Type="http://schemas.openxmlformats.org/officeDocument/2006/relationships/hyperlink" Id="rId541"/>
    <Relationship TargetMode="External" Target="https://m.edsoo.ru/f2a0b4c4" Type="http://schemas.openxmlformats.org/officeDocument/2006/relationships/hyperlink" Id="rId542"/>
    <Relationship TargetMode="External" Target="https://m.edsoo.ru/f2a0b348" Type="http://schemas.openxmlformats.org/officeDocument/2006/relationships/hyperlink" Id="rId543"/>
    <Relationship TargetMode="External" Target="https://m.edsoo.ru/f2a0aa06" Type="http://schemas.openxmlformats.org/officeDocument/2006/relationships/hyperlink" Id="rId544"/>
    <Relationship TargetMode="External" Target="https://m.edsoo.ru/f2a0c234" Type="http://schemas.openxmlformats.org/officeDocument/2006/relationships/hyperlink" Id="rId545"/>
    <Relationship TargetMode="External" Target="https://m.edsoo.ru/f2a0c11c" Type="http://schemas.openxmlformats.org/officeDocument/2006/relationships/hyperlink" Id="rId546"/>
    <Relationship TargetMode="External" Target="https://m.edsoo.ru/f2a0bee2" Type="http://schemas.openxmlformats.org/officeDocument/2006/relationships/hyperlink" Id="rId547"/>
    <Relationship TargetMode="External" Target="https://m.edsoo.ru/f2a0b906"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